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179381" name="f9f9e220-50f8-11f0-ac54-73c657566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509556" name="f9f9e220-50f8-11f0-ac54-73c6575662e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5391030" name="d4b0b4e0-50f7-11f0-b832-91d5f1bf3a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7587914" name="d4b0b4e0-50f7-11f0-b832-91d5f1bf3a4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Treppenhaus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3894814" name="16e74760-50f9-11f0-970b-19094ca08e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242199" name="16e74760-50f9-11f0-970b-19094ca08ef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9154437" name="2ed81fc0-50f9-11f0-97e5-a541ffcf11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65688" name="2ed81fc0-50f9-11f0-97e5-a541ffcf11d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6699806" name="45580300-50f9-11f0-b89a-71b5a183f9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738620" name="45580300-50f9-11f0-b89a-71b5a183f9b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4294378" name="17c236b0-50fc-11f0-914e-2ba0ba58da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503518" name="17c236b0-50fc-11f0-914e-2ba0ba58da1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215845" name="47354720-50fc-11f0-a985-4bb16c131f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782222" name="47354720-50fc-11f0-a985-4bb16c131f6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6924956" name="684e54b0-50fc-11f0-a929-f32c0b1e73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04712" name="684e54b0-50fc-11f0-a929-f32c0b1e73a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3186504" name="79118f60-50fc-11f0-a7e4-b5e799f3b6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584293" name="79118f60-50fc-11f0-a7e4-b5e799f3b60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3542557" name="84d222b0-50fc-11f0-8f3b-559154d2b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548712" name="84d222b0-50fc-11f0-8f3b-559154d2bff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/ Damen und Herren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813593" name="a20e9250-50fc-11f0-b572-a7b9ea8d7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330791" name="a20e9250-50fc-11f0-b572-a7b9ea8d78e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2807902" name="9b606860-50fd-11f0-93c9-f97a2e9bc5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804534" name="9b606860-50fd-11f0-93c9-f97a2e9bc5d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(elastische) Wandbeläge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8186385" name="ace879b0-50fd-11f0-9f1a-f1d5331810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481115" name="ace879b0-50fd-11f0-9f1a-f1d53318101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4959618" name="ba96d340-50fd-11f0-9f83-652d24f7d8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850152" name="ba96d340-50fd-11f0-9f83-652d24f7d85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8436714" name="c9d23570-50fd-11f0-ad52-9daaa85941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805836" name="c9d23570-50fd-11f0-ad52-9daaa859412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Brandschutztüren, -tore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602043" name="daa4b260-50fd-11f0-8dd7-715a990be6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645482" name="daa4b260-50fd-11f0-8dd7-715a990be62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4327562" name="e9ef56d0-50fd-11f0-9837-2d43e46d63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680406" name="e9ef56d0-50fd-11f0-9837-2d43e46d63f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92273" name="912c2f80-50ff-11f0-b86a-014a81c26f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346427" name="912c2f80-50ff-11f0-b86a-014a81c26f4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6863065" name="aa8c9d70-50ff-11f0-847e-51c2e04611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355280" name="aa8c9d70-50ff-11f0-847e-51c2e04611f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0265665" name="bf21c7b0-50ff-11f0-924b-5bbe9024a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341284" name="bf21c7b0-50ff-11f0-924b-5bbe9024ab6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1599027" name="de8b0260-50ff-11f0-8eeb-0ff77302bb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226646" name="de8b0260-50ff-11f0-8eeb-0ff77302bb3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50146" name="f991cd50-50ff-11f0-b15e-83da9af1b6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654293" name="f991cd50-50ff-11f0-b15e-83da9af1b6e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Haus / Schopf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4951417" name="55271580-5100-11f0-af1b-b7669638c6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507761" name="55271580-5100-11f0-af1b-b7669638c6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59107" name="a685c5c0-5100-11f0-b1ba-efc4c4c30b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476829" name="a685c5c0-5100-11f0-b1ba-efc4c4c30b7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3687618" name="290ab4b0-5101-11f0-92cb-4fb3d85796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176677" name="290ab4b0-5101-11f0-92cb-4fb3d857963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4810127" name="ec2eb820-5100-11f0-8d5b-818ba26b3e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0630981" name="ec2eb820-5100-11f0-8d5b-818ba26b3e7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Kantonsstrasse 92, 8864 Reichenburg</w:t>
          </w:r>
        </w:p>
        <w:p>
          <w:pPr>
            <w:spacing w:before="0" w:after="0"/>
          </w:pPr>
          <w:r>
            <w:t>362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